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36386" w14:textId="77777777" w:rsidR="00871C98" w:rsidRDefault="00B53636">
      <w:pPr>
        <w:pStyle w:val="Title"/>
      </w:pPr>
      <w:r>
        <w:t>Basic Steps to Install Python for Chartered Accountants</w:t>
      </w:r>
    </w:p>
    <w:p w14:paraId="5A6DC479" w14:textId="77777777" w:rsidR="00871C98" w:rsidRDefault="00B53636">
      <w:r>
        <w:t xml:space="preserve">Python is a powerful programming language that Chartered Accountants can use for automation, data analysis, financial modeling, and integration with Tally, Excel, and ERP systems. Below are the </w:t>
      </w:r>
      <w:r>
        <w:t>basic steps to install Python on a Windows system.</w:t>
      </w:r>
    </w:p>
    <w:p w14:paraId="40174A05" w14:textId="77777777" w:rsidR="00871C98" w:rsidRDefault="00B53636">
      <w:pPr>
        <w:pStyle w:val="Heading2"/>
      </w:pPr>
      <w:r>
        <w:t>Download Python Installer</w:t>
      </w:r>
    </w:p>
    <w:p w14:paraId="587F8984" w14:textId="34DC4A15" w:rsidR="00871C98" w:rsidRDefault="00B53636">
      <w:pPr>
        <w:pStyle w:val="ListBullet"/>
      </w:pPr>
      <w:r>
        <w:t>Go to the official Python website:</w:t>
      </w:r>
      <w:r w:rsidR="00F32D93">
        <w:t>https</w:t>
      </w:r>
      <w:r>
        <w:t>://www.python.org/downloads/</w:t>
      </w:r>
    </w:p>
    <w:p w14:paraId="2607F0CE" w14:textId="19ADE8AE" w:rsidR="00F32D93" w:rsidRDefault="00F32D93">
      <w:pPr>
        <w:pStyle w:val="ListBullet"/>
      </w:pPr>
      <w:hyperlink r:id="rId6" w:history="1">
        <w:r w:rsidRPr="00F32D93">
          <w:rPr>
            <w:rStyle w:val="Hyperlink"/>
          </w:rPr>
          <w:t>Link to Download</w:t>
        </w:r>
      </w:hyperlink>
    </w:p>
    <w:p w14:paraId="2FCB75C7" w14:textId="77777777" w:rsidR="00871C98" w:rsidRDefault="00B53636">
      <w:pPr>
        <w:pStyle w:val="ListBullet"/>
      </w:pPr>
      <w:r>
        <w:t>Click on the latest version of Python (e.g., Python 3.12.x)</w:t>
      </w:r>
    </w:p>
    <w:p w14:paraId="2B72318E" w14:textId="77777777" w:rsidR="00871C98" w:rsidRDefault="00B53636">
      <w:pPr>
        <w:pStyle w:val="ListBullet"/>
      </w:pPr>
      <w:r>
        <w:t>Download the Windows installer ("Windows installer (64-bit)")</w:t>
      </w:r>
    </w:p>
    <w:p w14:paraId="56E3DB64" w14:textId="77777777" w:rsidR="00871C98" w:rsidRDefault="00B53636">
      <w:pPr>
        <w:pStyle w:val="Heading2"/>
      </w:pPr>
      <w:r>
        <w:t>Run the Installer</w:t>
      </w:r>
    </w:p>
    <w:p w14:paraId="7E647E1D" w14:textId="77777777" w:rsidR="00871C98" w:rsidRDefault="00B53636">
      <w:pPr>
        <w:pStyle w:val="ListBullet"/>
      </w:pPr>
      <w:r>
        <w:t>Locate the downloaded `.exe` file and double-click to run it.</w:t>
      </w:r>
    </w:p>
    <w:p w14:paraId="7047293A" w14:textId="77777777" w:rsidR="00871C98" w:rsidRDefault="00B53636">
      <w:pPr>
        <w:pStyle w:val="ListBullet"/>
      </w:pPr>
      <w:r>
        <w:t>In the first screen:</w:t>
      </w:r>
      <w:r>
        <w:br/>
        <w:t xml:space="preserve">  - Check the box: "Add Python to PATH"</w:t>
      </w:r>
      <w:r>
        <w:br/>
        <w:t xml:space="preserve">  - Click on "Customize installation"</w:t>
      </w:r>
    </w:p>
    <w:p w14:paraId="7505784C" w14:textId="77777777" w:rsidR="00871C98" w:rsidRDefault="00B53636">
      <w:pPr>
        <w:pStyle w:val="Heading2"/>
      </w:pPr>
      <w:r>
        <w:t>Customize Installation (Recommended)</w:t>
      </w:r>
    </w:p>
    <w:p w14:paraId="6DE500E8" w14:textId="77777777" w:rsidR="00871C98" w:rsidRDefault="00B53636">
      <w:pPr>
        <w:pStyle w:val="ListBullet"/>
      </w:pPr>
      <w:r>
        <w:t>Keep all default options checked (pip, IDLE, documentation, etc.)</w:t>
      </w:r>
    </w:p>
    <w:p w14:paraId="0560A385" w14:textId="77777777" w:rsidR="00871C98" w:rsidRDefault="00B53636">
      <w:pPr>
        <w:pStyle w:val="ListBullet"/>
      </w:pPr>
      <w:r>
        <w:t>Click "Next"</w:t>
      </w:r>
    </w:p>
    <w:p w14:paraId="676DD3B2" w14:textId="77777777" w:rsidR="00871C98" w:rsidRDefault="00B53636">
      <w:pPr>
        <w:pStyle w:val="Heading2"/>
      </w:pPr>
      <w:r>
        <w:t>Advanced Options Setup (Environment Variables)</w:t>
      </w:r>
    </w:p>
    <w:p w14:paraId="7B5F3E35" w14:textId="77777777" w:rsidR="00871C98" w:rsidRDefault="00B53636">
      <w:pPr>
        <w:pStyle w:val="ListBullet"/>
      </w:pPr>
      <w:r>
        <w:t>In the "Advanced Options" screen:</w:t>
      </w:r>
      <w:r>
        <w:br/>
        <w:t xml:space="preserve">  - Check the box: "Install for all users"</w:t>
      </w:r>
      <w:r>
        <w:br/>
        <w:t xml:space="preserve">  - Check the box: "Add Python to environment variables"</w:t>
      </w:r>
    </w:p>
    <w:p w14:paraId="0FE282B3" w14:textId="77777777" w:rsidR="00871C98" w:rsidRDefault="00B53636">
      <w:pPr>
        <w:pStyle w:val="ListBullet"/>
      </w:pPr>
      <w:r>
        <w:t>Optional: Customize the install location, e.g., C:\Python312</w:t>
      </w:r>
    </w:p>
    <w:p w14:paraId="7FBCC1D9" w14:textId="77777777" w:rsidR="00871C98" w:rsidRDefault="00B53636">
      <w:pPr>
        <w:pStyle w:val="ListBullet"/>
      </w:pPr>
      <w:r>
        <w:t>Click "Install" to proceed</w:t>
      </w:r>
    </w:p>
    <w:p w14:paraId="0765A436" w14:textId="77777777" w:rsidR="00871C98" w:rsidRDefault="00B53636">
      <w:pPr>
        <w:pStyle w:val="Heading2"/>
      </w:pPr>
      <w:r>
        <w:t>Wait for Installation to Complete</w:t>
      </w:r>
    </w:p>
    <w:p w14:paraId="61596130" w14:textId="77777777" w:rsidR="00871C98" w:rsidRDefault="00B53636">
      <w:pPr>
        <w:pStyle w:val="ListBullet"/>
      </w:pPr>
      <w:r>
        <w:t>Once installed, click "Close"</w:t>
      </w:r>
    </w:p>
    <w:p w14:paraId="729D95FB" w14:textId="77777777" w:rsidR="00871C98" w:rsidRDefault="00B53636">
      <w:pPr>
        <w:pStyle w:val="Heading2"/>
      </w:pPr>
      <w:r>
        <w:t>Verify Installation</w:t>
      </w:r>
    </w:p>
    <w:p w14:paraId="228FAEF4" w14:textId="77777777" w:rsidR="00871C98" w:rsidRDefault="00B53636">
      <w:pPr>
        <w:pStyle w:val="ListBullet"/>
      </w:pPr>
      <w:r>
        <w:t>Open Command Prompt (type `cmd` in search)</w:t>
      </w:r>
    </w:p>
    <w:p w14:paraId="7D378859" w14:textId="77777777" w:rsidR="00871C98" w:rsidRDefault="00B53636">
      <w:pPr>
        <w:pStyle w:val="ListBullet"/>
      </w:pPr>
      <w:r>
        <w:t>Type `python --version` and press Enter</w:t>
      </w:r>
    </w:p>
    <w:p w14:paraId="5676C9FF" w14:textId="77777777" w:rsidR="00871C98" w:rsidRDefault="00B53636">
      <w:pPr>
        <w:pStyle w:val="ListBullet"/>
      </w:pPr>
      <w:r>
        <w:t>You should see something like: Python 3.12.3</w:t>
      </w:r>
    </w:p>
    <w:p w14:paraId="2A5E5925" w14:textId="77777777" w:rsidR="00570D71" w:rsidRDefault="00570D71" w:rsidP="00570D71">
      <w:pPr>
        <w:pStyle w:val="ListBullet"/>
      </w:pPr>
      <w:r>
        <w:t>Then Type “pip list”</w:t>
      </w:r>
    </w:p>
    <w:p w14:paraId="799C66BA" w14:textId="31916284" w:rsidR="00570D71" w:rsidRDefault="00570D71" w:rsidP="00570D71">
      <w:pPr>
        <w:pStyle w:val="ListBullet"/>
      </w:pPr>
      <w:r>
        <w:t xml:space="preserve">You should see something like: </w:t>
      </w:r>
      <w:r>
        <w:t>pip version</w:t>
      </w:r>
      <w:r>
        <w:t xml:space="preserve"> </w:t>
      </w:r>
      <w:r>
        <w:t>2.##.##</w:t>
      </w:r>
    </w:p>
    <w:p w14:paraId="3A38A6A8" w14:textId="77777777" w:rsidR="00570D71" w:rsidRDefault="00570D71" w:rsidP="00570D71">
      <w:pPr>
        <w:pStyle w:val="ListBullet"/>
        <w:numPr>
          <w:ilvl w:val="0"/>
          <w:numId w:val="0"/>
        </w:numPr>
        <w:ind w:left="360"/>
      </w:pPr>
    </w:p>
    <w:p w14:paraId="28389CCA" w14:textId="2D986BD3" w:rsidR="00570D71" w:rsidRDefault="00570D71" w:rsidP="00570D71">
      <w:pPr>
        <w:pStyle w:val="ListBullet"/>
        <w:numPr>
          <w:ilvl w:val="0"/>
          <w:numId w:val="0"/>
        </w:numPr>
        <w:ind w:left="360"/>
      </w:pPr>
      <w:r>
        <w:lastRenderedPageBreak/>
        <w:t>(If you do</w:t>
      </w:r>
      <w:r w:rsidR="00E644DE">
        <w:t xml:space="preserve"> </w:t>
      </w:r>
      <w:r>
        <w:t>not get anything</w:t>
      </w:r>
      <w:r w:rsidR="00E644DE">
        <w:t xml:space="preserve"> then </w:t>
      </w:r>
      <w:r w:rsidR="00822984">
        <w:t xml:space="preserve">uninstall python and recheck whether you followed </w:t>
      </w:r>
      <w:r w:rsidR="00D00EE1">
        <w:t xml:space="preserve">all of the </w:t>
      </w:r>
      <w:r w:rsidR="00822984">
        <w:t>steps</w:t>
      </w:r>
      <w:r>
        <w:t xml:space="preserve"> </w:t>
      </w:r>
      <w:r w:rsidR="00D00EE1">
        <w:t>as mentioned else redo it</w:t>
      </w:r>
      <w:r>
        <w:t>)</w:t>
      </w:r>
    </w:p>
    <w:p w14:paraId="26302BA8" w14:textId="77777777" w:rsidR="00871C98" w:rsidRDefault="00B53636">
      <w:pPr>
        <w:pStyle w:val="Heading2"/>
      </w:pPr>
      <w:r>
        <w:t>Install Common Packages for Accountants</w:t>
      </w:r>
    </w:p>
    <w:p w14:paraId="210794B7" w14:textId="3C0CAE96" w:rsidR="00871C98" w:rsidRDefault="00B53636">
      <w:pPr>
        <w:pStyle w:val="ListBullet"/>
      </w:pPr>
      <w:r>
        <w:t>Open Command Prompt and run:</w:t>
      </w:r>
      <w:r>
        <w:br/>
      </w:r>
      <w:r>
        <w:t xml:space="preserve">  pip install pandas openpyxl xlrd matplotlib</w:t>
      </w:r>
      <w:r w:rsidR="00D00EE1">
        <w:t xml:space="preserve"> jupyter</w:t>
      </w:r>
    </w:p>
    <w:p w14:paraId="3AE0EB4D" w14:textId="77777777" w:rsidR="00871C98" w:rsidRDefault="00B53636">
      <w:pPr>
        <w:pStyle w:val="ListBullet"/>
      </w:pPr>
      <w:r>
        <w:t>These packages help in Excel automation, data analysis, and reporting.</w:t>
      </w:r>
    </w:p>
    <w:p w14:paraId="61AFB300" w14:textId="77777777" w:rsidR="00871C98" w:rsidRDefault="00B53636">
      <w:pPr>
        <w:pStyle w:val="Heading2"/>
      </w:pPr>
      <w:r>
        <w:t>Optional: Install Visual Studio Code (VS Code)</w:t>
      </w:r>
    </w:p>
    <w:p w14:paraId="2C72F286" w14:textId="77777777" w:rsidR="00871C98" w:rsidRDefault="00B53636">
      <w:pPr>
        <w:pStyle w:val="ListBullet"/>
      </w:pPr>
      <w:r>
        <w:t>Download from: https://code.visualstudio.com/</w:t>
      </w:r>
    </w:p>
    <w:p w14:paraId="50CECB41" w14:textId="77777777" w:rsidR="00871C98" w:rsidRDefault="00B53636">
      <w:pPr>
        <w:pStyle w:val="ListBullet"/>
      </w:pPr>
      <w:r>
        <w:t>Install Python extension inside VS Code for script editing and debugging.</w:t>
      </w:r>
    </w:p>
    <w:p w14:paraId="28586EE1" w14:textId="77777777" w:rsidR="00871C98" w:rsidRDefault="00B53636">
      <w:pPr>
        <w:pStyle w:val="Heading2"/>
      </w:pPr>
      <w:r>
        <w:t>Example Use Cases for CAs</w:t>
      </w:r>
    </w:p>
    <w:p w14:paraId="63A287A6" w14:textId="77777777" w:rsidR="00871C98" w:rsidRDefault="00B53636">
      <w:pPr>
        <w:pStyle w:val="ListBullet"/>
      </w:pPr>
      <w:r>
        <w:t>Automate bank statement reconciliation</w:t>
      </w:r>
    </w:p>
    <w:p w14:paraId="6D3AEA4E" w14:textId="77777777" w:rsidR="00871C98" w:rsidRDefault="00B53636">
      <w:pPr>
        <w:pStyle w:val="ListBullet"/>
      </w:pPr>
      <w:r>
        <w:t>Extract data from Tally using ODBC</w:t>
      </w:r>
    </w:p>
    <w:p w14:paraId="083BADF9" w14:textId="77777777" w:rsidR="00871C98" w:rsidRDefault="00B53636">
      <w:pPr>
        <w:pStyle w:val="ListBullet"/>
      </w:pPr>
      <w:r>
        <w:t>Create Excel reports with pandas and openpyxl</w:t>
      </w:r>
    </w:p>
    <w:p w14:paraId="748DD1D7" w14:textId="77777777" w:rsidR="00871C98" w:rsidRDefault="00B53636">
      <w:pPr>
        <w:pStyle w:val="ListBullet"/>
      </w:pPr>
      <w:r>
        <w:t>Analyze GSTR, 26AS, AIS data</w:t>
      </w:r>
    </w:p>
    <w:p w14:paraId="7FB821A2" w14:textId="77777777" w:rsidR="00871C98" w:rsidRDefault="00B53636">
      <w:pPr>
        <w:pStyle w:val="ListBullet"/>
      </w:pPr>
      <w:r>
        <w:t>Visualize financial ratios with charts</w:t>
      </w:r>
    </w:p>
    <w:p w14:paraId="55EF3FDB" w14:textId="77777777" w:rsidR="00871C98" w:rsidRDefault="00B53636">
      <w:pPr>
        <w:pStyle w:val="Heading2"/>
      </w:pPr>
      <w:r>
        <w:t>Image Illustration</w:t>
      </w:r>
    </w:p>
    <w:p w14:paraId="34651862" w14:textId="77777777" w:rsidR="00A70C0F" w:rsidRPr="00A70C0F" w:rsidRDefault="00A70C0F" w:rsidP="00A70C0F"/>
    <w:p w14:paraId="387A4495" w14:textId="30254F8F" w:rsidR="00A70C0F" w:rsidRDefault="00A70C0F" w:rsidP="00A70C0F">
      <w:r>
        <w:rPr>
          <w:noProof/>
        </w:rPr>
        <w:drawing>
          <wp:inline distT="0" distB="0" distL="0" distR="0" wp14:anchorId="2269EBE1" wp14:editId="0392C54E">
            <wp:extent cx="3281680" cy="2051050"/>
            <wp:effectExtent l="0" t="0" r="0" b="6350"/>
            <wp:docPr id="13507041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704154" name="Picture 1" descr="A screenshot of a comput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81680" cy="205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81824" w14:textId="77777777" w:rsidR="00865649" w:rsidRDefault="00865649" w:rsidP="00A70C0F"/>
    <w:p w14:paraId="2F499AC6" w14:textId="01B74C90" w:rsidR="00865649" w:rsidRDefault="00B53636" w:rsidP="00A70C0F">
      <w:r>
        <w:rPr>
          <w:noProof/>
        </w:rPr>
        <w:lastRenderedPageBreak/>
        <w:drawing>
          <wp:inline distT="0" distB="0" distL="0" distR="0" wp14:anchorId="7000DFE4" wp14:editId="4AAD050A">
            <wp:extent cx="5486400" cy="3516630"/>
            <wp:effectExtent l="0" t="0" r="0" b="7620"/>
            <wp:docPr id="1010975428" name="Picture 2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975428" name="Picture 2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75516" w14:textId="060DC382" w:rsidR="00865649" w:rsidRDefault="00865649" w:rsidP="00A70C0F">
      <w:r w:rsidRPr="00865649">
        <w:drawing>
          <wp:inline distT="0" distB="0" distL="0" distR="0" wp14:anchorId="5911F4D8" wp14:editId="2AC55DF7">
            <wp:extent cx="5486400" cy="3462020"/>
            <wp:effectExtent l="0" t="0" r="0" b="5080"/>
            <wp:docPr id="11336765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676554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6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2CC59" w14:textId="77777777" w:rsidR="001E7EAE" w:rsidRDefault="001E7EAE" w:rsidP="00A70C0F"/>
    <w:p w14:paraId="69C107AB" w14:textId="26234F39" w:rsidR="001E7EAE" w:rsidRDefault="001E7EAE" w:rsidP="00A70C0F">
      <w:r w:rsidRPr="001E7EAE">
        <w:lastRenderedPageBreak/>
        <w:drawing>
          <wp:inline distT="0" distB="0" distL="0" distR="0" wp14:anchorId="33A303D7" wp14:editId="134CAC60">
            <wp:extent cx="5486400" cy="3529965"/>
            <wp:effectExtent l="0" t="0" r="0" b="0"/>
            <wp:docPr id="41774281" name="Picture 1" descr="A screen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74281" name="Picture 1" descr="A screenshot of a computer program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2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E9816" w14:textId="77777777" w:rsidR="00B53636" w:rsidRDefault="00B53636" w:rsidP="00A70C0F"/>
    <w:p w14:paraId="73B0A41C" w14:textId="77777777" w:rsidR="00B53636" w:rsidRDefault="00B53636" w:rsidP="00A70C0F"/>
    <w:p w14:paraId="14F62BCE" w14:textId="497A3ADE" w:rsidR="00B53636" w:rsidRPr="00A70C0F" w:rsidRDefault="00B53636" w:rsidP="00A70C0F">
      <w:r>
        <w:t>For Any doubts reachout to CA J Ramajayam</w:t>
      </w:r>
    </w:p>
    <w:sectPr w:rsidR="00B53636" w:rsidRPr="00A70C0F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88641073">
    <w:abstractNumId w:val="8"/>
  </w:num>
  <w:num w:numId="2" w16cid:durableId="1398436532">
    <w:abstractNumId w:val="6"/>
  </w:num>
  <w:num w:numId="3" w16cid:durableId="1199582682">
    <w:abstractNumId w:val="5"/>
  </w:num>
  <w:num w:numId="4" w16cid:durableId="1347054454">
    <w:abstractNumId w:val="4"/>
  </w:num>
  <w:num w:numId="5" w16cid:durableId="1199663497">
    <w:abstractNumId w:val="7"/>
  </w:num>
  <w:num w:numId="6" w16cid:durableId="899362421">
    <w:abstractNumId w:val="3"/>
  </w:num>
  <w:num w:numId="7" w16cid:durableId="678700367">
    <w:abstractNumId w:val="2"/>
  </w:num>
  <w:num w:numId="8" w16cid:durableId="1431897468">
    <w:abstractNumId w:val="1"/>
  </w:num>
  <w:num w:numId="9" w16cid:durableId="5417911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165FBE"/>
    <w:rsid w:val="001E7EAE"/>
    <w:rsid w:val="0029639D"/>
    <w:rsid w:val="00326F90"/>
    <w:rsid w:val="00570D71"/>
    <w:rsid w:val="00822984"/>
    <w:rsid w:val="00865649"/>
    <w:rsid w:val="00871C98"/>
    <w:rsid w:val="00A70C0F"/>
    <w:rsid w:val="00AA1D8D"/>
    <w:rsid w:val="00AD7318"/>
    <w:rsid w:val="00B47730"/>
    <w:rsid w:val="00B53636"/>
    <w:rsid w:val="00CB0664"/>
    <w:rsid w:val="00D00EE1"/>
    <w:rsid w:val="00E644DE"/>
    <w:rsid w:val="00E8219E"/>
    <w:rsid w:val="00F32D93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4062061"/>
  <w14:defaultImageDpi w14:val="300"/>
  <w15:docId w15:val="{ED74EF22-5F6C-481E-9D81-6FA434171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basedOn w:val="DefaultParagraphFont"/>
    <w:uiPriority w:val="99"/>
    <w:unhideWhenUsed/>
    <w:rsid w:val="00F32D9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32D9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python.org/downloads/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329</Words>
  <Characters>1879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2204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Ramajayam Jayachandran</cp:lastModifiedBy>
  <cp:revision>12</cp:revision>
  <dcterms:created xsi:type="dcterms:W3CDTF">2013-12-23T23:15:00Z</dcterms:created>
  <dcterms:modified xsi:type="dcterms:W3CDTF">2025-06-24T04:14:00Z</dcterms:modified>
  <cp:category/>
</cp:coreProperties>
</file>